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AB634" w14:textId="77777777" w:rsidR="002A3212" w:rsidRDefault="00000000">
      <w:pPr>
        <w:pStyle w:val="Title"/>
      </w:pPr>
      <w:r>
        <w:t>VIAVI Osprey Firmware Updater</w:t>
      </w:r>
    </w:p>
    <w:p w14:paraId="279CDA09" w14:textId="77777777" w:rsidR="002A3212" w:rsidRDefault="00000000">
      <w:r>
        <w:t>User Guide - Version 1.0</w:t>
      </w:r>
    </w:p>
    <w:p w14:paraId="47654963" w14:textId="77777777" w:rsidR="002A3212" w:rsidRDefault="002A3212"/>
    <w:p w14:paraId="13BD24B3" w14:textId="77777777" w:rsidR="002A3212" w:rsidRDefault="00000000">
      <w:pPr>
        <w:pStyle w:val="Heading1"/>
      </w:pPr>
      <w:r>
        <w:t>Introduction</w:t>
      </w:r>
    </w:p>
    <w:p w14:paraId="5A359050" w14:textId="77777777" w:rsidR="002A3212" w:rsidRDefault="00000000">
      <w:r>
        <w:t>The VIAVI Osprey Firmware Updater is a software tool designed to update the firmware on your Osprey device and its Micro-Transcoder component. This guide will walk you through the process of connecting your device and performing firmware updates.</w:t>
      </w:r>
    </w:p>
    <w:p w14:paraId="53EE2A1F" w14:textId="77777777" w:rsidR="002A3212" w:rsidRDefault="00000000">
      <w:pPr>
        <w:pStyle w:val="Heading1"/>
      </w:pPr>
      <w:r>
        <w:t>System Requirements</w:t>
      </w:r>
    </w:p>
    <w:p w14:paraId="72D2D807" w14:textId="77777777" w:rsidR="002A3212" w:rsidRDefault="00000000">
      <w:pPr>
        <w:pStyle w:val="ListBullet"/>
      </w:pPr>
      <w:r>
        <w:t>Operating System: Windows</w:t>
      </w:r>
    </w:p>
    <w:p w14:paraId="1DB66C8C" w14:textId="69B715C2" w:rsidR="002A3212" w:rsidRDefault="00000000">
      <w:pPr>
        <w:pStyle w:val="ListBullet"/>
      </w:pPr>
      <w:r>
        <w:t>USB-C cable for device connection</w:t>
      </w:r>
      <w:r w:rsidR="001A123C">
        <w:t xml:space="preserve"> (can use supplied charging cable)</w:t>
      </w:r>
    </w:p>
    <w:p w14:paraId="7A6EEED4" w14:textId="77777777" w:rsidR="002A3212" w:rsidRDefault="00000000">
      <w:pPr>
        <w:pStyle w:val="ListBullet"/>
      </w:pPr>
      <w:r>
        <w:t>Firmware files provided by VIAVI Solutions</w:t>
      </w:r>
    </w:p>
    <w:p w14:paraId="0CCD2F28" w14:textId="77777777" w:rsidR="002A3212" w:rsidRDefault="00000000">
      <w:pPr>
        <w:pStyle w:val="Heading1"/>
      </w:pPr>
      <w:r>
        <w:t>Important Safety Information</w:t>
      </w:r>
    </w:p>
    <w:p w14:paraId="3696D9FD" w14:textId="77777777" w:rsidR="002A3212" w:rsidRDefault="00000000">
      <w:r>
        <w:t>WARNING: Do not disconnect the USB cable or power off the device during the firmware update process. Doing so may result in device malfunction.</w:t>
      </w:r>
    </w:p>
    <w:p w14:paraId="54358B30" w14:textId="77777777" w:rsidR="002A3212" w:rsidRDefault="00000000">
      <w:pPr>
        <w:pStyle w:val="Heading1"/>
      </w:pPr>
      <w:r>
        <w:t>Installing the VIAVI Osprey Firmware Updater GUI</w:t>
      </w:r>
    </w:p>
    <w:p w14:paraId="252986D5" w14:textId="77777777" w:rsidR="002A3212" w:rsidRDefault="00000000">
      <w:pPr>
        <w:pStyle w:val="Heading2"/>
      </w:pPr>
      <w:r>
        <w:t>Installation Steps</w:t>
      </w:r>
    </w:p>
    <w:p w14:paraId="45265D6A" w14:textId="77777777" w:rsidR="002A3212" w:rsidRDefault="00000000">
      <w:r>
        <w:rPr>
          <w:b/>
        </w:rPr>
        <w:t xml:space="preserve">1. Locate the installer file: </w:t>
      </w:r>
      <w:r>
        <w:t>VIAVI_Osprey_Updater_Setup_v1.0.0.exe</w:t>
      </w:r>
    </w:p>
    <w:p w14:paraId="6BDA82A6" w14:textId="77777777" w:rsidR="002A3212" w:rsidRDefault="00000000">
      <w:r>
        <w:rPr>
          <w:b/>
        </w:rPr>
        <w:t xml:space="preserve">2. Run the installer: </w:t>
      </w:r>
      <w:r>
        <w:t>Double-click the executable file to begin installation.</w:t>
      </w:r>
    </w:p>
    <w:p w14:paraId="38D2FDA9" w14:textId="77777777" w:rsidR="002A3212" w:rsidRDefault="00000000">
      <w:r>
        <w:rPr>
          <w:b/>
        </w:rPr>
        <w:t>3. Windows Defender SmartScreen Warning:</w:t>
      </w:r>
    </w:p>
    <w:p w14:paraId="115A10D8" w14:textId="77777777" w:rsidR="002A3212" w:rsidRDefault="00000000">
      <w:r>
        <w:t xml:space="preserve">When you first run the installer, Windows Defender SmartScreen may display a warning message stating </w:t>
      </w:r>
      <w:r>
        <w:rPr>
          <w:i/>
        </w:rPr>
        <w:t>"Windows protected your PC"</w:t>
      </w:r>
      <w:r>
        <w:t xml:space="preserve"> with the message </w:t>
      </w:r>
      <w:r>
        <w:rPr>
          <w:i/>
        </w:rPr>
        <w:t>"Microsoft Defender SmartScreen prevented an unrecognized app from starting."</w:t>
      </w:r>
    </w:p>
    <w:p w14:paraId="4744D6C8" w14:textId="77777777" w:rsidR="002A3212" w:rsidRDefault="00000000">
      <w:r>
        <w:t>This is a standard Windows security feature for applications that haven't been widely distributed yet. The software is safe to install.</w:t>
      </w:r>
    </w:p>
    <w:p w14:paraId="36F085DB" w14:textId="77777777" w:rsidR="002A3212" w:rsidRDefault="00000000">
      <w:r>
        <w:rPr>
          <w:b/>
        </w:rPr>
        <w:t>To proceed with installation:</w:t>
      </w:r>
    </w:p>
    <w:p w14:paraId="444BFC2C" w14:textId="77777777" w:rsidR="002A3212" w:rsidRDefault="00000000">
      <w:pPr>
        <w:pStyle w:val="ListNumber"/>
      </w:pPr>
      <w:r>
        <w:t>Click on "More info" (this link appears in the warning dialog)</w:t>
      </w:r>
    </w:p>
    <w:p w14:paraId="3216071E" w14:textId="77777777" w:rsidR="002A3212" w:rsidRDefault="00000000">
      <w:pPr>
        <w:pStyle w:val="ListNumber"/>
      </w:pPr>
      <w:r>
        <w:t>A new button labeled "Run anyway" will appear at the bottom of the dialog</w:t>
      </w:r>
    </w:p>
    <w:p w14:paraId="121BC94A" w14:textId="77777777" w:rsidR="002A3212" w:rsidRDefault="00000000">
      <w:pPr>
        <w:pStyle w:val="ListNumber"/>
      </w:pPr>
      <w:r>
        <w:lastRenderedPageBreak/>
        <w:t>Click "Run anyway" to continue with the installation</w:t>
      </w:r>
    </w:p>
    <w:p w14:paraId="4F05E8FC" w14:textId="77777777" w:rsidR="002A3212" w:rsidRDefault="00000000">
      <w:r>
        <w:rPr>
          <w:b/>
        </w:rPr>
        <w:t xml:space="preserve">4. Complete the installation: </w:t>
      </w:r>
      <w:r>
        <w:t>Follow the on-screen prompts to complete the setup process.</w:t>
      </w:r>
    </w:p>
    <w:p w14:paraId="30C7E1DE" w14:textId="77777777" w:rsidR="002A3212" w:rsidRDefault="00000000">
      <w:r>
        <w:rPr>
          <w:b/>
        </w:rPr>
        <w:t xml:space="preserve">5. Launch the application: </w:t>
      </w:r>
      <w:r>
        <w:t>Once installed, you can launch the VIAVI Osprey Firmware Updater from your Start Menu or desktop shortcut.</w:t>
      </w:r>
    </w:p>
    <w:p w14:paraId="7F30BEB6" w14:textId="77777777" w:rsidR="002A3212" w:rsidRDefault="00000000">
      <w:pPr>
        <w:pStyle w:val="Heading2"/>
      </w:pPr>
      <w:r>
        <w:t>Troubleshooting</w:t>
      </w:r>
    </w:p>
    <w:p w14:paraId="0C114DBF" w14:textId="77777777" w:rsidR="002A3212" w:rsidRDefault="00000000">
      <w:r>
        <w:t>If you continue to experience issues running the installer, ensure that:</w:t>
      </w:r>
    </w:p>
    <w:p w14:paraId="0EE05528" w14:textId="77777777" w:rsidR="002A3212" w:rsidRDefault="00000000">
      <w:pPr>
        <w:pStyle w:val="ListBullet"/>
      </w:pPr>
      <w:r>
        <w:t>You have administrator privileges on your computer</w:t>
      </w:r>
    </w:p>
    <w:p w14:paraId="57F1380F" w14:textId="13E47252" w:rsidR="002A3212" w:rsidRDefault="00000000" w:rsidP="00A57EDE">
      <w:pPr>
        <w:pStyle w:val="ListBullet"/>
      </w:pPr>
      <w:r>
        <w:t>Your antivirus software is not blocking the installation</w:t>
      </w:r>
    </w:p>
    <w:p w14:paraId="5C007AE1" w14:textId="77777777" w:rsidR="002A3212" w:rsidRDefault="00000000">
      <w:pPr>
        <w:pStyle w:val="Heading1"/>
      </w:pPr>
      <w:r>
        <w:t>Updating Osprey Firmware</w:t>
      </w:r>
    </w:p>
    <w:p w14:paraId="1976E501" w14:textId="77777777" w:rsidR="002A3212" w:rsidRDefault="00000000" w:rsidP="00A57EDE">
      <w:pPr>
        <w:pStyle w:val="ListNumber"/>
        <w:numPr>
          <w:ilvl w:val="0"/>
          <w:numId w:val="10"/>
        </w:numPr>
      </w:pPr>
      <w:r>
        <w:t>Connect your Osprey device to your computer using a USB-C cable</w:t>
      </w:r>
    </w:p>
    <w:p w14:paraId="013C13FC" w14:textId="77777777" w:rsidR="002A3212" w:rsidRDefault="00000000">
      <w:pPr>
        <w:pStyle w:val="ListNumber"/>
      </w:pPr>
      <w:r>
        <w:t>Launch the VIAVI Osprey Firmware Updater application</w:t>
      </w:r>
    </w:p>
    <w:p w14:paraId="78D75BFF" w14:textId="77777777" w:rsidR="002A3212" w:rsidRDefault="00000000">
      <w:pPr>
        <w:pStyle w:val="ListNumber"/>
      </w:pPr>
      <w:r>
        <w:t>Wait for the application to detect your device. The connection status will change from "Device: Not connected" (shown in red) to show the device is connected</w:t>
      </w:r>
    </w:p>
    <w:p w14:paraId="78F14157" w14:textId="77777777" w:rsidR="002A3212" w:rsidRDefault="00000000">
      <w:pPr>
        <w:pStyle w:val="ListNumber"/>
      </w:pPr>
      <w:r>
        <w:t>In the "Osprey Firmware Update" section, click the "Select Firmware File" button</w:t>
      </w:r>
    </w:p>
    <w:p w14:paraId="5A64AE26" w14:textId="77777777" w:rsidR="002A3212" w:rsidRDefault="00000000">
      <w:pPr>
        <w:pStyle w:val="ListNumber"/>
      </w:pPr>
      <w:r>
        <w:t>Navigate to the location where your firmware file is stored</w:t>
      </w:r>
    </w:p>
    <w:p w14:paraId="6379D845" w14:textId="77777777" w:rsidR="002A3212" w:rsidRDefault="00000000">
      <w:pPr>
        <w:pStyle w:val="ListNumber"/>
      </w:pPr>
      <w:r>
        <w:t>Select the file called “Osprey_X.XX.signed.bin” where X.XX is the version you are trying to upload</w:t>
      </w:r>
    </w:p>
    <w:p w14:paraId="546AC18E" w14:textId="77777777" w:rsidR="002A3212" w:rsidRDefault="00000000">
      <w:pPr>
        <w:pStyle w:val="ListNumber"/>
      </w:pPr>
      <w:r>
        <w:t>The selected filename will be displayed next to the button</w:t>
      </w:r>
    </w:p>
    <w:p w14:paraId="1E905368" w14:textId="77777777" w:rsidR="002A3212" w:rsidRDefault="00000000">
      <w:pPr>
        <w:pStyle w:val="ListNumber"/>
      </w:pPr>
      <w:r>
        <w:t>Click the "Update Osprey Firmware" button to begin the update process</w:t>
      </w:r>
    </w:p>
    <w:p w14:paraId="21DC890F" w14:textId="77777777" w:rsidR="002A3212" w:rsidRDefault="00000000">
      <w:pPr>
        <w:pStyle w:val="ListNumber"/>
      </w:pPr>
      <w:r>
        <w:t>Monitor the progress bar which will show the update status from 0% to 100%</w:t>
      </w:r>
    </w:p>
    <w:p w14:paraId="2482DAD8" w14:textId="77777777" w:rsidR="002A3212" w:rsidRDefault="00000000">
      <w:pPr>
        <w:pStyle w:val="ListNumber"/>
      </w:pPr>
      <w:r>
        <w:t>Wait for the update to complete. Do not disconnect or power off the device during this process</w:t>
      </w:r>
    </w:p>
    <w:p w14:paraId="4B125481" w14:textId="77777777" w:rsidR="002A3212" w:rsidRDefault="00000000">
      <w:pPr>
        <w:pStyle w:val="ListNumber"/>
      </w:pPr>
      <w:r>
        <w:t>A confirmation message will appear when the update is successful</w:t>
      </w:r>
    </w:p>
    <w:p w14:paraId="1940B002" w14:textId="2FCA958F" w:rsidR="002A3212" w:rsidRDefault="00000000">
      <w:pPr>
        <w:pStyle w:val="ListNumber"/>
      </w:pPr>
      <w:r>
        <w:t>Power cycle the Osprey</w:t>
      </w:r>
    </w:p>
    <w:p w14:paraId="61ACF9B7" w14:textId="77777777" w:rsidR="002A3212" w:rsidRDefault="00000000">
      <w:pPr>
        <w:pStyle w:val="ListNumber"/>
      </w:pPr>
      <w:r>
        <w:t>To verify the Osprey firmware has successfully been updated, on the Osprey, go to the “System Info” page and verify that the Version number matches the file you uploaded.</w:t>
      </w:r>
    </w:p>
    <w:p w14:paraId="43F4DC23" w14:textId="77777777" w:rsidR="002A3212" w:rsidRDefault="00000000">
      <w:r>
        <w:rPr>
          <w:b/>
        </w:rPr>
        <w:t xml:space="preserve">Tip: </w:t>
      </w:r>
      <w:r>
        <w:t>The progress bar provides real-time feedback on the update status. The entire process typically takes 2-5 minutes.</w:t>
      </w:r>
    </w:p>
    <w:p w14:paraId="23AE11D1" w14:textId="77777777" w:rsidR="002A3212" w:rsidRDefault="00000000">
      <w:pPr>
        <w:pStyle w:val="Heading1"/>
      </w:pPr>
      <w:r>
        <w:t>Updating Micro-Transcoder</w:t>
      </w:r>
    </w:p>
    <w:p w14:paraId="67EE565D" w14:textId="77777777" w:rsidR="002A3212" w:rsidRDefault="00000000" w:rsidP="00A57EDE">
      <w:pPr>
        <w:pStyle w:val="ListNumber"/>
        <w:numPr>
          <w:ilvl w:val="0"/>
          <w:numId w:val="11"/>
        </w:numPr>
      </w:pPr>
      <w:r>
        <w:t>Connect your Osprey device to your computer using a USB-C cable</w:t>
      </w:r>
    </w:p>
    <w:p w14:paraId="3D742D04" w14:textId="77777777" w:rsidR="002A3212" w:rsidRDefault="00000000">
      <w:pPr>
        <w:pStyle w:val="ListNumber"/>
      </w:pPr>
      <w:r>
        <w:t>Launch the VIAVI Osprey Firmware Updater application</w:t>
      </w:r>
    </w:p>
    <w:p w14:paraId="2CEFB644" w14:textId="77777777" w:rsidR="002A3212" w:rsidRDefault="00000000">
      <w:pPr>
        <w:pStyle w:val="ListNumber"/>
      </w:pPr>
      <w:r>
        <w:t>Wait for the application to detect your device. The connection status will change from "Device: Not connected" (shown in red) to show the device is connected</w:t>
      </w:r>
    </w:p>
    <w:p w14:paraId="033010F2" w14:textId="77777777" w:rsidR="002A3212" w:rsidRDefault="00000000">
      <w:pPr>
        <w:pStyle w:val="ListNumber"/>
      </w:pPr>
      <w:r>
        <w:t>In the "Micro-Transcoder Update" section, click the "Select Hex File" button</w:t>
      </w:r>
    </w:p>
    <w:p w14:paraId="6606B6E7" w14:textId="77777777" w:rsidR="002A3212" w:rsidRDefault="00000000">
      <w:pPr>
        <w:pStyle w:val="ListNumber"/>
      </w:pPr>
      <w:r>
        <w:t>Navigate to the location where your hex file is stored</w:t>
      </w:r>
    </w:p>
    <w:p w14:paraId="2AA3B575" w14:textId="77777777" w:rsidR="002A3212" w:rsidRDefault="00000000">
      <w:pPr>
        <w:pStyle w:val="ListNumber"/>
      </w:pPr>
      <w:r>
        <w:t>Select the appropriate hex file (.hex extension)</w:t>
      </w:r>
    </w:p>
    <w:p w14:paraId="65750572" w14:textId="77777777" w:rsidR="002A3212" w:rsidRDefault="00000000">
      <w:pPr>
        <w:pStyle w:val="ListNumber"/>
      </w:pPr>
      <w:r>
        <w:lastRenderedPageBreak/>
        <w:t>The selected filename will be displayed next to the button</w:t>
      </w:r>
    </w:p>
    <w:p w14:paraId="555ECC3E" w14:textId="77777777" w:rsidR="002A3212" w:rsidRDefault="00000000">
      <w:pPr>
        <w:pStyle w:val="ListNumber"/>
      </w:pPr>
      <w:r>
        <w:t>Click the "Update Micro-Transcoder" button to begin the update process</w:t>
      </w:r>
    </w:p>
    <w:p w14:paraId="30CE3A98" w14:textId="77777777" w:rsidR="002A3212" w:rsidRDefault="00000000">
      <w:pPr>
        <w:pStyle w:val="ListNumber"/>
      </w:pPr>
      <w:r>
        <w:t>Monitor the progress bar which will show the update status from 0% to 100%</w:t>
      </w:r>
    </w:p>
    <w:p w14:paraId="72AAAB6A" w14:textId="77777777" w:rsidR="002A3212" w:rsidRDefault="00000000">
      <w:pPr>
        <w:pStyle w:val="ListNumber"/>
      </w:pPr>
      <w:r>
        <w:t>Wait for the update to complete. Do not disconnect the device during this process</w:t>
      </w:r>
    </w:p>
    <w:p w14:paraId="187EE551" w14:textId="77777777" w:rsidR="002A3212" w:rsidRDefault="00000000">
      <w:pPr>
        <w:pStyle w:val="ListNumber"/>
      </w:pPr>
      <w:r>
        <w:t>A confirmation message will appear when the update is successful</w:t>
      </w:r>
    </w:p>
    <w:p w14:paraId="573005CD" w14:textId="77777777" w:rsidR="002A3212" w:rsidRDefault="00000000">
      <w:pPr>
        <w:pStyle w:val="ListNumber"/>
      </w:pPr>
      <w:r>
        <w:t>Power cycle the Osprey</w:t>
      </w:r>
    </w:p>
    <w:p w14:paraId="685B7E35" w14:textId="77777777" w:rsidR="002A3212" w:rsidRDefault="00000000">
      <w:pPr>
        <w:pStyle w:val="Heading1"/>
      </w:pPr>
      <w:r>
        <w:t>Troubleshooting</w:t>
      </w:r>
    </w:p>
    <w:p w14:paraId="1905B74F" w14:textId="77777777" w:rsidR="002A3212" w:rsidRDefault="00000000">
      <w:pPr>
        <w:pStyle w:val="Heading2"/>
      </w:pPr>
      <w:r>
        <w:t>Device Not Detected</w:t>
      </w:r>
    </w:p>
    <w:p w14:paraId="0B561570" w14:textId="77777777" w:rsidR="002A3212" w:rsidRDefault="00000000">
      <w:pPr>
        <w:pStyle w:val="ListBullet"/>
      </w:pPr>
      <w:r>
        <w:t>Ensure the USB-C cable is properly connected to both the device and computer</w:t>
      </w:r>
    </w:p>
    <w:p w14:paraId="008124F6" w14:textId="77777777" w:rsidR="002A3212" w:rsidRDefault="00000000">
      <w:pPr>
        <w:pStyle w:val="ListBullet"/>
      </w:pPr>
      <w:r>
        <w:t>Try using a different USB port on your computer</w:t>
      </w:r>
    </w:p>
    <w:p w14:paraId="7573987A" w14:textId="77777777" w:rsidR="002A3212" w:rsidRDefault="00000000">
      <w:pPr>
        <w:pStyle w:val="ListBullet"/>
      </w:pPr>
      <w:r>
        <w:t>Verify that the USB-C cable supports data transfer (not just charging)</w:t>
      </w:r>
    </w:p>
    <w:p w14:paraId="6EAD797A" w14:textId="77777777" w:rsidR="002A3212" w:rsidRDefault="00000000">
      <w:pPr>
        <w:pStyle w:val="ListBullet"/>
      </w:pPr>
      <w:r>
        <w:t>Restart the application and reconnect the device</w:t>
      </w:r>
    </w:p>
    <w:p w14:paraId="101A3E20" w14:textId="77777777" w:rsidR="002A3212" w:rsidRDefault="00000000">
      <w:pPr>
        <w:pStyle w:val="ListBullet"/>
      </w:pPr>
      <w:r>
        <w:t xml:space="preserve">Power cycle the Osprey </w:t>
      </w:r>
    </w:p>
    <w:p w14:paraId="59CE0E64" w14:textId="77777777" w:rsidR="002A3212" w:rsidRDefault="00000000">
      <w:pPr>
        <w:pStyle w:val="ListBullet"/>
      </w:pPr>
      <w:r>
        <w:t>Check Windows Device Manager to ensure the device is recognized. The device will show up as a COM port</w:t>
      </w:r>
    </w:p>
    <w:p w14:paraId="510AF814" w14:textId="77777777" w:rsidR="002A3212" w:rsidRDefault="00000000">
      <w:pPr>
        <w:pStyle w:val="Heading2"/>
      </w:pPr>
      <w:r>
        <w:t>Update Fails or Progress Stops</w:t>
      </w:r>
    </w:p>
    <w:p w14:paraId="2CDC0ABB" w14:textId="77777777" w:rsidR="002A3212" w:rsidRDefault="00000000">
      <w:pPr>
        <w:pStyle w:val="ListBullet"/>
      </w:pPr>
      <w:r>
        <w:t>Ensure you are using the correct firmware/hex file for your device model</w:t>
      </w:r>
    </w:p>
    <w:p w14:paraId="10947E41" w14:textId="77777777" w:rsidR="002A3212" w:rsidRDefault="00000000">
      <w:pPr>
        <w:pStyle w:val="ListBullet"/>
      </w:pPr>
      <w:r>
        <w:t>Verify the firmware file is not corrupted by re-downloading it</w:t>
      </w:r>
    </w:p>
    <w:p w14:paraId="2BBC40AE" w14:textId="77777777" w:rsidR="002A3212" w:rsidRDefault="00000000">
      <w:pPr>
        <w:pStyle w:val="ListBullet"/>
      </w:pPr>
      <w:r>
        <w:t>Close other applications that might be accessing USB devices</w:t>
      </w:r>
    </w:p>
    <w:p w14:paraId="700A2E79" w14:textId="77777777" w:rsidR="002A3212" w:rsidRDefault="00000000">
      <w:pPr>
        <w:pStyle w:val="ListBullet"/>
      </w:pPr>
      <w:r>
        <w:t>If the update fails, disconnect and reconnect the device, then try again</w:t>
      </w:r>
    </w:p>
    <w:p w14:paraId="51A5BAF0" w14:textId="77777777" w:rsidR="002A3212" w:rsidRDefault="00000000">
      <w:pPr>
        <w:pStyle w:val="Heading2"/>
      </w:pPr>
      <w:r>
        <w:t>"No file selected" Error</w:t>
      </w:r>
    </w:p>
    <w:p w14:paraId="5E016114" w14:textId="77777777" w:rsidR="002A3212" w:rsidRDefault="00000000">
      <w:pPr>
        <w:pStyle w:val="ListBullet"/>
      </w:pPr>
      <w:r>
        <w:t>Click the appropriate "Select" button before attempting to update</w:t>
      </w:r>
    </w:p>
    <w:p w14:paraId="75F61893" w14:textId="77777777" w:rsidR="002A3212" w:rsidRDefault="00000000">
      <w:pPr>
        <w:pStyle w:val="ListBullet"/>
      </w:pPr>
      <w:r>
        <w:t>Ensure the file you selected has the correct extension (.bin for firmware, .hex for transcoder)</w:t>
      </w:r>
    </w:p>
    <w:p w14:paraId="7D19B736" w14:textId="77777777" w:rsidR="002A3212" w:rsidRDefault="00000000">
      <w:pPr>
        <w:pStyle w:val="Heading1"/>
      </w:pPr>
      <w:r>
        <w:t>Best Practices</w:t>
      </w:r>
    </w:p>
    <w:p w14:paraId="5E967D8A" w14:textId="77777777" w:rsidR="002A3212" w:rsidRDefault="00000000">
      <w:pPr>
        <w:pStyle w:val="ListBullet"/>
      </w:pPr>
      <w:r>
        <w:t>Always use a reliable USB-C cable that supports data transfer</w:t>
      </w:r>
    </w:p>
    <w:p w14:paraId="4E5AF8C4" w14:textId="77777777" w:rsidR="002A3212" w:rsidRDefault="00000000">
      <w:pPr>
        <w:pStyle w:val="ListBullet"/>
      </w:pPr>
      <w:r>
        <w:t>Ensure your laptop or computer is connected to power during the update</w:t>
      </w:r>
    </w:p>
    <w:p w14:paraId="130644AF" w14:textId="77777777" w:rsidR="002A3212" w:rsidRDefault="00000000">
      <w:pPr>
        <w:pStyle w:val="ListBullet"/>
      </w:pPr>
      <w:r>
        <w:t>Close unnecessary applications before starting the update</w:t>
      </w:r>
    </w:p>
    <w:p w14:paraId="72859A01" w14:textId="77777777" w:rsidR="002A3212" w:rsidRDefault="00000000">
      <w:pPr>
        <w:pStyle w:val="ListBullet"/>
      </w:pPr>
      <w:r>
        <w:t>Keep backup copies of working firmware versions</w:t>
      </w:r>
    </w:p>
    <w:p w14:paraId="0A720D8E" w14:textId="77777777" w:rsidR="002A3212" w:rsidRDefault="00000000">
      <w:pPr>
        <w:pStyle w:val="ListBullet"/>
      </w:pPr>
      <w:r>
        <w:t>Verify firmware version compatibility before updating</w:t>
      </w:r>
    </w:p>
    <w:p w14:paraId="547EB75C" w14:textId="77777777" w:rsidR="002A3212" w:rsidRDefault="00000000">
      <w:pPr>
        <w:pStyle w:val="ListBullet"/>
      </w:pPr>
      <w:r>
        <w:t>Do not disconnect the device until you see the success confirmation message</w:t>
      </w:r>
    </w:p>
    <w:p w14:paraId="1C4D15CC" w14:textId="77777777" w:rsidR="002A3212" w:rsidRDefault="002A3212"/>
    <w:p w14:paraId="5449F0A0" w14:textId="77777777" w:rsidR="002A3212" w:rsidRDefault="00000000">
      <w:r>
        <w:rPr>
          <w:sz w:val="18"/>
        </w:rPr>
        <w:t>© VIAVI Solutions | Firmware Update Tool v1.0</w:t>
      </w:r>
    </w:p>
    <w:p w14:paraId="33A108D6" w14:textId="77777777" w:rsidR="002A3212" w:rsidRDefault="002A3212"/>
    <w:sectPr w:rsidR="002A321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86184526">
    <w:abstractNumId w:val="8"/>
  </w:num>
  <w:num w:numId="2" w16cid:durableId="1014694788">
    <w:abstractNumId w:val="6"/>
  </w:num>
  <w:num w:numId="3" w16cid:durableId="350957134">
    <w:abstractNumId w:val="5"/>
  </w:num>
  <w:num w:numId="4" w16cid:durableId="369260048">
    <w:abstractNumId w:val="4"/>
  </w:num>
  <w:num w:numId="5" w16cid:durableId="2111393755">
    <w:abstractNumId w:val="7"/>
  </w:num>
  <w:num w:numId="6" w16cid:durableId="428818166">
    <w:abstractNumId w:val="3"/>
  </w:num>
  <w:num w:numId="7" w16cid:durableId="37242956">
    <w:abstractNumId w:val="2"/>
  </w:num>
  <w:num w:numId="8" w16cid:durableId="955672092">
    <w:abstractNumId w:val="1"/>
  </w:num>
  <w:num w:numId="9" w16cid:durableId="573201911">
    <w:abstractNumId w:val="0"/>
  </w:num>
  <w:num w:numId="10" w16cid:durableId="942762768">
    <w:abstractNumId w:val="7"/>
    <w:lvlOverride w:ilvl="0">
      <w:startOverride w:val="1"/>
    </w:lvlOverride>
  </w:num>
  <w:num w:numId="11" w16cid:durableId="210784662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6D45"/>
    <w:rsid w:val="0015074B"/>
    <w:rsid w:val="001A123C"/>
    <w:rsid w:val="0029639D"/>
    <w:rsid w:val="002A3212"/>
    <w:rsid w:val="00326F90"/>
    <w:rsid w:val="006E591D"/>
    <w:rsid w:val="00A57ED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979B55"/>
  <w14:defaultImageDpi w14:val="300"/>
  <w15:docId w15:val="{1574802B-5BD5-49A9-9F6F-9122CB7C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Anderson</cp:lastModifiedBy>
  <cp:revision>3</cp:revision>
  <dcterms:created xsi:type="dcterms:W3CDTF">2013-12-23T23:15:00Z</dcterms:created>
  <dcterms:modified xsi:type="dcterms:W3CDTF">2026-01-20T16:29:00Z</dcterms:modified>
  <cp:category/>
</cp:coreProperties>
</file>